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 / Garderobe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8132084" name="019e496f-8a21-7ef8-be0f-8bf69d4ec8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0266722" name="019e496f-8a21-7ef8-be0f-8bf69d4ec8f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1841663" name="019e496f-a3ad-787c-8f8f-05ec9af88b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4034027" name="019e496f-a3ad-787c-8f8f-05ec9af88b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4096712" name="019e497a-b683-7844-8ef5-ff1f785369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2832527" name="019e497a-b683-7844-8ef5-ff1f785369d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7820275" name="019e497a-c4a5-7776-9c4d-7997a7b69e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4234734" name="019e497a-c4a5-7776-9c4d-7997a7b69e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3465603" name="019e497d-8421-70d3-beaa-cee4f6fcc9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0651500" name="019e497d-8421-70d3-beaa-cee4f6fcc9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430661" name="019e497d-9ab9-7d47-9a9c-4808ac6ca3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1174814" name="019e497d-9ab9-7d47-9a9c-4808ac6ca3d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0763669" name="019e497f-249d-754a-99de-a8b07cf13d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0663744" name="019e497f-249d-754a-99de-a8b07cf13d7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4379781" name="019e497f-34dc-798c-ab16-00d8ac7801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2479707" name="019e497f-34dc-798c-ab16-00d8ac7801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745381" name="019e4989-e13c-7934-b11d-0845c417fa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2806301" name="019e4989-e13c-7934-b11d-0845c417fa4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865015" name="019e4989-f5ae-70e5-b8a4-c76f5af9a0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9720008" name="019e4989-f5ae-70e5-b8a4-c76f5af9a0b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